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325 Dancehall Юніори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Сергій Гуменюк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Аліна Лисікова</w:t>
      </w:r>
    </w:p>
    <w:p>
      <w:pPr>
        <w:spacing w:before="0" w:after="0"/>
      </w:pPr>
      <w:r>
        <w:t>D - Рижкова Олена</w:t>
      </w:r>
    </w:p>
    <w:p>
      <w:pPr>
        <w:spacing w:before="0" w:after="0"/>
      </w:pPr>
      <w:r>
        <w:t>E - Анастасія Оріна</w:t>
      </w:r>
    </w:p>
    <w:p>
      <w:pPr>
        <w:spacing w:before="0" w:after="0"/>
      </w:pPr>
      <w:r>
        <w:t>F - Олена Рубан</w:t>
      </w:r>
    </w:p>
    <w:p>
      <w:pPr>
        <w:spacing w:before="0" w:after="0"/>
      </w:pPr>
      <w:r>
        <w:t>G - Ольга Яковлєва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#327 Вероніка Петренко - 1 місце</w:t>
      </w:r>
    </w:p>
    <w:p>
      <w:pPr>
        <w:pStyle w:val="ListNumber"/>
      </w:pPr>
      <w:r>
        <w:t>#344 Валерія Хамула - 2 місце</w:t>
      </w:r>
    </w:p>
    <w:p>
      <w:pPr>
        <w:pStyle w:val="ListNumber"/>
      </w:pPr>
      <w:r>
        <w:t>#329 Діана Порубльова - 3 місце</w:t>
      </w:r>
    </w:p>
    <w:p>
      <w:pPr>
        <w:pStyle w:val="ListNumber"/>
      </w:pPr>
      <w:r>
        <w:t>#346 Альона Чистякова - 4 місце</w:t>
      </w:r>
    </w:p>
    <w:p>
      <w:pPr>
        <w:pStyle w:val="ListNumber"/>
      </w:pPr>
      <w:r>
        <w:t>#290 Олександра Бабова - 5 місце</w:t>
      </w:r>
    </w:p>
    <w:p>
      <w:pPr>
        <w:pStyle w:val="ListNumber"/>
      </w:pPr>
      <w:r>
        <w:t>#23 Аріна Назарова - 6 місце</w:t>
      </w:r>
    </w:p>
    <w:p>
      <w:pPr>
        <w:pStyle w:val="ListNumber"/>
      </w:pPr>
      <w:r>
        <w:t>#309 Марія Катяш - 7 місце</w:t>
      </w:r>
    </w:p>
    <w:p>
      <w:pPr>
        <w:pStyle w:val="ListNumber"/>
      </w:pPr>
      <w:r>
        <w:t>#239 Анастасія Палєєва - 8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327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290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239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8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